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44"/>
        </w:rPr>
        <w:t>Work order</w:t>
      </w:r>
    </w:p>
    <w:p>
      <w:pPr>
        <w:spacing w:after="80"/>
      </w:pPr>
      <w:r>
        <w:rPr>
          <w:b w:val="0"/>
          <w:i w:val="0"/>
          <w:color w:val="808799"/>
          <w:sz w:val="20"/>
        </w:rPr>
        <w:t>[Organisation] · [Date]</w:t>
      </w:r>
    </w:p>
    <w:p>
      <w:pPr>
        <w:pBdr>
          <w:bottom w:val="single" w:sz="12" w:space="1" w:color="1B2A5B"/>
        </w:pBdr>
        <w:spacing w:after="120"/>
      </w:pPr>
    </w:p>
    <w:p>
      <w:pPr>
        <w:pStyle w:val="Heading3"/>
      </w:pPr>
      <w:r>
        <w:t>Job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Work order no.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Customer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Address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Phone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Requested by / date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Description of work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1361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Materials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76"/>
        <w:gridCol w:w="1361"/>
        <w:gridCol w:w="1701"/>
        <w:gridCol w:w="1701"/>
      </w:tblGrid>
      <w:tr>
        <w:trPr>
          <w:trHeight w:val="454"/>
        </w:trPr>
        <w:tc>
          <w:tcPr>
            <w:tcW w:type="dxa" w:w="4876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Item</w:t>
            </w:r>
          </w:p>
        </w:tc>
        <w:tc>
          <w:tcPr>
            <w:tcW w:type="dxa" w:w="136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Qty</w:t>
            </w:r>
          </w:p>
        </w:tc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Unit cost</w:t>
            </w:r>
          </w:p>
        </w:tc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Total</w:t>
            </w:r>
          </w:p>
        </w:tc>
      </w:tr>
      <w:tr>
        <w:trPr>
          <w:trHeight w:val="454"/>
        </w:trPr>
        <w:tc>
          <w:tcPr>
            <w:tcW w:type="dxa" w:w="4876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36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4876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36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4876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36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4876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36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4876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36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4876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36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Labour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75"/>
        <w:gridCol w:w="1701"/>
        <w:gridCol w:w="1361"/>
        <w:gridCol w:w="1701"/>
        <w:gridCol w:w="1701"/>
      </w:tblGrid>
      <w:tr>
        <w:trPr>
          <w:trHeight w:val="454"/>
        </w:trPr>
        <w:tc>
          <w:tcPr>
            <w:tcW w:type="dxa" w:w="3175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Technician</w:t>
            </w:r>
          </w:p>
        </w:tc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Date</w:t>
            </w:r>
          </w:p>
        </w:tc>
        <w:tc>
          <w:tcPr>
            <w:tcW w:type="dxa" w:w="136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Hours</w:t>
            </w:r>
          </w:p>
        </w:tc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Rate</w:t>
            </w:r>
          </w:p>
        </w:tc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Total</w:t>
            </w:r>
          </w:p>
        </w:tc>
      </w:tr>
      <w:tr>
        <w:trPr>
          <w:trHeight w:val="454"/>
        </w:trPr>
        <w:tc>
          <w:tcPr>
            <w:tcW w:type="dxa" w:w="317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36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17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36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17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36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317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36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Completion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Completed on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Customer signature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spacing w:before="160"/>
      </w:pPr>
    </w:p>
    <w:p>
      <w:r>
        <w:rPr>
          <w:b w:val="0"/>
          <w:i w:val="0"/>
        </w:rPr>
        <w:t>Signature: ______________________________      Date: ______________</w:t>
      </w:r>
    </w:p>
    <w:sectPr w:rsidR="00FC693F" w:rsidRPr="0006063C" w:rsidSect="00034616"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808799"/>
        <w:sz w:val="16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order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