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b/>
          <w:i w:val="0"/>
          <w:color w:val="1B2A5B"/>
          <w:sz w:val="44"/>
        </w:rPr>
        <w:t>Visitor log</w:t>
      </w:r>
    </w:p>
    <w:p>
      <w:pPr>
        <w:spacing w:after="80"/>
      </w:pPr>
      <w:r>
        <w:rPr>
          <w:b w:val="0"/>
          <w:i w:val="0"/>
          <w:color w:val="808799"/>
          <w:sz w:val="20"/>
        </w:rPr>
        <w:t>[Organisation] · [Date]</w:t>
      </w:r>
    </w:p>
    <w:p>
      <w:pPr>
        <w:pBdr>
          <w:bottom w:val="single" w:sz="12" w:space="1" w:color="1B2A5B"/>
        </w:pBdr>
        <w:spacing w:after="12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247"/>
        <w:gridCol w:w="2268"/>
        <w:gridCol w:w="2154"/>
        <w:gridCol w:w="2154"/>
        <w:gridCol w:w="1020"/>
        <w:gridCol w:w="1020"/>
        <w:gridCol w:w="1020"/>
        <w:gridCol w:w="1701"/>
      </w:tblGrid>
      <w:tr>
        <w:trPr>
          <w:trHeight w:val="454"/>
        </w:trPr>
        <w:tc>
          <w:tcPr>
            <w:tcW w:type="dxa" w:w="1247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Date</w:t>
            </w:r>
          </w:p>
        </w:tc>
        <w:tc>
          <w:tcPr>
            <w:tcW w:type="dxa" w:w="2268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Visitor</w:t>
            </w:r>
          </w:p>
        </w:tc>
        <w:tc>
          <w:tcPr>
            <w:tcW w:type="dxa" w:w="2154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Company</w:t>
            </w:r>
          </w:p>
        </w:tc>
        <w:tc>
          <w:tcPr>
            <w:tcW w:type="dxa" w:w="2154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Visiting</w:t>
            </w:r>
          </w:p>
        </w:tc>
        <w:tc>
          <w:tcPr>
            <w:tcW w:type="dxa" w:w="1020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Badge no.</w:t>
            </w:r>
          </w:p>
        </w:tc>
        <w:tc>
          <w:tcPr>
            <w:tcW w:type="dxa" w:w="1020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Time in</w:t>
            </w:r>
          </w:p>
        </w:tc>
        <w:tc>
          <w:tcPr>
            <w:tcW w:type="dxa" w:w="1020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Time out</w:t>
            </w:r>
          </w:p>
        </w:tc>
        <w:tc>
          <w:tcPr>
            <w:tcW w:type="dxa" w:w="1701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Signature</w:t>
            </w:r>
          </w:p>
        </w:tc>
      </w:tr>
      <w:tr>
        <w:trPr>
          <w:trHeight w:val="454"/>
        </w:trPr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26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26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26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26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26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26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26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26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26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26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26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26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26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26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26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26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26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26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26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26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26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26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2154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sectPr w:rsidR="00FC693F" w:rsidRPr="0006063C" w:rsidSect="00034616">
      <w:footerReference w:type="default" r:id="rId9"/>
      <w:pgSz w:w="16838" w:h="11906" w:orient="landscape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808799"/>
        <w:sz w:val="16"/>
      </w:rP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0" w:after="12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1B2A5B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1B2A5B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232A3A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Visitor log</dc:title>
  <dc:subject/>
  <dc:creator>free-printable.com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