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Sign-in sheet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Event / meeting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Location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67"/>
        <w:gridCol w:w="2835"/>
        <w:gridCol w:w="2551"/>
        <w:gridCol w:w="1134"/>
        <w:gridCol w:w="1134"/>
        <w:gridCol w:w="1417"/>
      </w:tblGrid>
      <w:tr>
        <w:trPr>
          <w:trHeight w:val="454"/>
        </w:trPr>
        <w:tc>
          <w:tcPr>
            <w:tcW w:type="dxa" w:w="56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2835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Name</w:t>
            </w:r>
          </w:p>
        </w:tc>
        <w:tc>
          <w:tcPr>
            <w:tcW w:type="dxa" w:w="255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Organisation</w:t>
            </w:r>
          </w:p>
        </w:tc>
        <w:tc>
          <w:tcPr>
            <w:tcW w:type="dxa" w:w="1134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Time in</w:t>
            </w:r>
          </w:p>
        </w:tc>
        <w:tc>
          <w:tcPr>
            <w:tcW w:type="dxa" w:w="1134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Time out</w:t>
            </w:r>
          </w:p>
        </w:tc>
        <w:tc>
          <w:tcPr>
            <w:tcW w:type="dxa" w:w="141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Signature</w:t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8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13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Sign-in sheet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