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b/>
          <w:i w:val="0"/>
          <w:color w:val="1B2A5B"/>
          <w:sz w:val="26"/>
        </w:rPr>
        <w:t>PETTY CASH VOUCHER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7087"/>
      </w:tblGrid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Voucher no.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Paid to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For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Amount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Received by / signature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Authorised by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jc w:val="center"/>
      </w:pPr>
      <w:r>
        <w:rPr>
          <w:b w:val="0"/>
          <w:i w:val="0"/>
          <w:color w:val="E6E9F2"/>
        </w:rPr>
        <w:t xml:space="preserve">- - - - - - - - - - - - - - - - - - - - - - - - - - - - - - - - - - - - - - - - </w:t>
      </w:r>
    </w:p>
    <w:p>
      <w:pPr>
        <w:spacing w:after="40"/>
      </w:pPr>
      <w:r>
        <w:rPr>
          <w:b/>
          <w:i w:val="0"/>
          <w:color w:val="1B2A5B"/>
          <w:sz w:val="26"/>
        </w:rPr>
        <w:t>PETTY CASH VOUCHER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7087"/>
      </w:tblGrid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Voucher no.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Paid to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For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Amount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Received by / signature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Authorised by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p>
      <w:pPr>
        <w:jc w:val="center"/>
      </w:pPr>
      <w:r>
        <w:rPr>
          <w:b w:val="0"/>
          <w:i w:val="0"/>
          <w:color w:val="E6E9F2"/>
        </w:rPr>
        <w:t xml:space="preserve">- - - - - - - - - - - - - - - - - - - - - - - - - - - - - - - - - - - - - - - - </w:t>
      </w:r>
    </w:p>
    <w:p>
      <w:pPr>
        <w:spacing w:after="40"/>
      </w:pPr>
      <w:r>
        <w:rPr>
          <w:b/>
          <w:i w:val="0"/>
          <w:color w:val="1B2A5B"/>
          <w:sz w:val="26"/>
        </w:rPr>
        <w:t>PETTY CASH VOUCHER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51"/>
        <w:gridCol w:w="7087"/>
      </w:tblGrid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Voucher no.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Date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Paid to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For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Amount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Received by / signature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  <w:tr>
        <w:trPr>
          <w:trHeight w:val="510"/>
        </w:trPr>
        <w:tc>
          <w:tcPr>
            <w:tcW w:type="dxa" w:w="2551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  <w:shd w:val="clear" w:color="auto" w:fill="F4F6FB"/>
          </w:tcPr>
          <w:p>
            <w:pPr>
              <w:spacing w:after="0"/>
            </w:pPr>
            <w:r>
              <w:rPr>
                <w:b/>
              </w:rPr>
            </w:r>
            <w:r>
              <w:rPr>
                <w:sz w:val="20"/>
              </w:rPr>
              <w:t>Authorised by</w:t>
            </w:r>
          </w:p>
        </w:tc>
        <w:tc>
          <w:tcPr>
            <w:tcW w:type="dxa" w:w="7087"/>
            <w:tcBorders>
              <w:top w:val="single" w:sz="4" w:color="D9DDE8"/>
              <w:left w:val="single" w:sz="4" w:color="D9DDE8"/>
              <w:bottom w:val="single" w:sz="4" w:color="D9DDE8"/>
              <w:right w:val="single" w:sz="4" w:color="D9DDE8"/>
            </w:tcBorders>
            <w:vAlign w:val="center"/>
          </w:tcPr>
          <w:p>
            <w:pPr>
              <w:spacing w:after="0"/>
            </w:pPr>
            <w:r/>
            <w:r>
              <w:rPr>
                <w:sz w:val="20"/>
              </w:rPr>
            </w:r>
          </w:p>
        </w:tc>
      </w:tr>
    </w:tbl>
    <w:sectPr w:rsidR="00FC693F" w:rsidRPr="0006063C" w:rsidSect="0003461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/>
    </w:pPr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0" w:after="12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1B2A5B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 w:ascii="Arial" w:hAnsi="Arial" w:eastAsia="Arial"/>
      <w:b/>
      <w:bCs/>
      <w:color w:val="232A3A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Petty cash voucher (3 per page)</dc:title>
  <dc:subject/>
  <dc:creator>free-printable.com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