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i w:val="0"/>
          <w:color w:val="1B2A5B"/>
          <w:sz w:val="44"/>
        </w:rPr>
        <w:t>Medical / patient intake form</w:t>
      </w:r>
    </w:p>
    <w:p>
      <w:pPr>
        <w:spacing w:after="80"/>
      </w:pPr>
      <w:r>
        <w:rPr>
          <w:b w:val="0"/>
          <w:i w:val="0"/>
          <w:color w:val="808799"/>
          <w:sz w:val="20"/>
        </w:rPr>
        <w:t>[Organisation] · [Date]</w:t>
      </w:r>
    </w:p>
    <w:p>
      <w:pPr>
        <w:pBdr>
          <w:bottom w:val="single" w:sz="12" w:space="1" w:color="1B2A5B"/>
        </w:pBdr>
        <w:spacing w:after="120"/>
      </w:pPr>
    </w:p>
    <w:p>
      <w:pPr>
        <w:pStyle w:val="Heading3"/>
      </w:pPr>
      <w:r>
        <w:t>Patient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18"/>
        <w:gridCol w:w="6520"/>
      </w:tblGrid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Full name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Date of birth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Address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Phone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E-mail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Insurance provider &amp; number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Emergency contact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Medical history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4819"/>
            <w:tcBorders>
              <w:top w:val="nil" w:sz="4" w:color="D9DDE8"/>
              <w:left w:val="nil" w:sz="4" w:color="D9DDE8"/>
              <w:bottom w:val="nil" w:sz="4" w:color="D9DDE8"/>
              <w:right w:val="nil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  <w:t>☐  Diabetes</w:t>
            </w:r>
          </w:p>
        </w:tc>
        <w:tc>
          <w:tcPr>
            <w:tcW w:type="dxa" w:w="4819"/>
            <w:tcBorders>
              <w:top w:val="nil" w:sz="4" w:color="D9DDE8"/>
              <w:left w:val="nil" w:sz="4" w:color="D9DDE8"/>
              <w:bottom w:val="nil" w:sz="4" w:color="D9DDE8"/>
              <w:right w:val="nil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  <w:t>☐  Allergies</w:t>
            </w:r>
          </w:p>
        </w:tc>
      </w:tr>
      <w:tr>
        <w:tc>
          <w:tcPr>
            <w:tcW w:type="dxa" w:w="4819"/>
            <w:tcBorders>
              <w:top w:val="nil" w:sz="4" w:color="D9DDE8"/>
              <w:left w:val="nil" w:sz="4" w:color="D9DDE8"/>
              <w:bottom w:val="nil" w:sz="4" w:color="D9DDE8"/>
              <w:right w:val="nil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  <w:t>☐  Heart condition</w:t>
            </w:r>
          </w:p>
        </w:tc>
        <w:tc>
          <w:tcPr>
            <w:tcW w:type="dxa" w:w="4819"/>
            <w:tcBorders>
              <w:top w:val="nil" w:sz="4" w:color="D9DDE8"/>
              <w:left w:val="nil" w:sz="4" w:color="D9DDE8"/>
              <w:bottom w:val="nil" w:sz="4" w:color="D9DDE8"/>
              <w:right w:val="nil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  <w:t>☐  Surgery in last 5 years</w:t>
            </w:r>
          </w:p>
        </w:tc>
      </w:tr>
      <w:tr>
        <w:tc>
          <w:tcPr>
            <w:tcW w:type="dxa" w:w="4819"/>
            <w:tcBorders>
              <w:top w:val="nil" w:sz="4" w:color="D9DDE8"/>
              <w:left w:val="nil" w:sz="4" w:color="D9DDE8"/>
              <w:bottom w:val="nil" w:sz="4" w:color="D9DDE8"/>
              <w:right w:val="nil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  <w:t>☐  High blood pressure</w:t>
            </w:r>
          </w:p>
        </w:tc>
        <w:tc>
          <w:tcPr>
            <w:tcW w:type="dxa" w:w="4819"/>
            <w:tcBorders>
              <w:top w:val="nil" w:sz="4" w:color="D9DDE8"/>
              <w:left w:val="nil" w:sz="4" w:color="D9DDE8"/>
              <w:bottom w:val="nil" w:sz="4" w:color="D9DDE8"/>
              <w:right w:val="nil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  <w:t>☐  Pregnancy</w:t>
            </w:r>
          </w:p>
        </w:tc>
      </w:tr>
      <w:tr>
        <w:tc>
          <w:tcPr>
            <w:tcW w:type="dxa" w:w="4819"/>
            <w:tcBorders>
              <w:top w:val="nil" w:sz="4" w:color="D9DDE8"/>
              <w:left w:val="nil" w:sz="4" w:color="D9DDE8"/>
              <w:bottom w:val="nil" w:sz="4" w:color="D9DDE8"/>
              <w:right w:val="nil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  <w:t>☐  Asthma</w:t>
            </w:r>
          </w:p>
        </w:tc>
        <w:tc>
          <w:tcPr>
            <w:tcW w:type="dxa" w:w="4819"/>
            <w:tcBorders>
              <w:top w:val="nil" w:sz="4" w:color="D9DDE8"/>
              <w:left w:val="nil" w:sz="4" w:color="D9DDE8"/>
              <w:bottom w:val="nil" w:sz="4" w:color="D9DDE8"/>
              <w:right w:val="nil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  <w:t>☐  Other</w:t>
            </w:r>
          </w:p>
        </w:tc>
      </w:tr>
    </w:tbl>
    <w:p>
      <w:pPr>
        <w:pStyle w:val="Heading3"/>
      </w:pPr>
      <w:r>
        <w:t>Current medications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638"/>
      </w:tblGrid>
      <w:tr>
        <w:trPr>
          <w:trHeight w:val="907"/>
        </w:trPr>
        <w:tc>
          <w:tcPr>
            <w:tcW w:type="dxa" w:w="963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Allergies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638"/>
      </w:tblGrid>
      <w:tr>
        <w:trPr>
          <w:trHeight w:val="680"/>
        </w:trPr>
        <w:tc>
          <w:tcPr>
            <w:tcW w:type="dxa" w:w="963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Reason for today's visit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638"/>
      </w:tblGrid>
      <w:tr>
        <w:trPr>
          <w:trHeight w:val="907"/>
        </w:trPr>
        <w:tc>
          <w:tcPr>
            <w:tcW w:type="dxa" w:w="963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spacing w:before="160"/>
      </w:pPr>
    </w:p>
    <w:p>
      <w:r>
        <w:rPr>
          <w:b w:val="0"/>
          <w:i w:val="0"/>
        </w:rPr>
        <w:t>Signature: ______________________________      Date: ______________</w:t>
      </w:r>
    </w:p>
    <w:sectPr w:rsidR="00FC693F" w:rsidRPr="0006063C" w:rsidSect="00034616"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808799"/>
        <w:sz w:val="16"/>
      </w:rP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0" w:after="12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232A3A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/ patient intake form</dc:title>
  <dc:subject/>
  <dc:creator>free-printable.com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