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Inspection checklist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Location / asset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Inspector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Checklist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969"/>
        <w:gridCol w:w="850"/>
        <w:gridCol w:w="850"/>
        <w:gridCol w:w="850"/>
        <w:gridCol w:w="3118"/>
      </w:tblGrid>
      <w:tr>
        <w:trPr>
          <w:trHeight w:val="454"/>
        </w:trPr>
        <w:tc>
          <w:tcPr>
            <w:tcW w:type="dxa" w:w="3969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Item</w:t>
            </w:r>
          </w:p>
        </w:tc>
        <w:tc>
          <w:tcPr>
            <w:tcW w:type="dxa" w:w="85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Pass</w:t>
            </w:r>
          </w:p>
        </w:tc>
        <w:tc>
          <w:tcPr>
            <w:tcW w:type="dxa" w:w="85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Fail</w:t>
            </w:r>
          </w:p>
        </w:tc>
        <w:tc>
          <w:tcPr>
            <w:tcW w:type="dxa" w:w="85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N/A</w:t>
            </w:r>
          </w:p>
        </w:tc>
        <w:tc>
          <w:tcPr>
            <w:tcW w:type="dxa" w:w="3118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Comments</w:t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969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85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Overall result &amp; actions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020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Inspection checklist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