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Incident / accident report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Incident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 &amp; time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Location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Reported by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Person(s) involved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Description of what happened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928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Injuries / damage &amp; first aid given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134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Witnesses (name, contact)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794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Action taken / follow-up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907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Incident / accident report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