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b/>
          <w:i w:val="0"/>
          <w:color w:val="1B2A5B"/>
          <w:sz w:val="44"/>
        </w:rPr>
        <w:t>Expense claim form</w:t>
      </w:r>
    </w:p>
    <w:p>
      <w:pPr>
        <w:spacing w:after="80"/>
      </w:pPr>
      <w:r>
        <w:rPr>
          <w:b w:val="0"/>
          <w:i w:val="0"/>
          <w:color w:val="808799"/>
          <w:sz w:val="20"/>
        </w:rPr>
        <w:t>[Organisation] · [Date]</w:t>
      </w:r>
    </w:p>
    <w:p>
      <w:pPr>
        <w:pBdr>
          <w:bottom w:val="single" w:sz="12" w:space="1" w:color="1B2A5B"/>
        </w:pBdr>
        <w:spacing w:after="120"/>
      </w:pPr>
    </w:p>
    <w:p>
      <w:pPr>
        <w:pStyle w:val="Heading3"/>
      </w:pPr>
      <w:r>
        <w:t>Claimant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18"/>
        <w:gridCol w:w="6520"/>
      </w:tblGrid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Name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Department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Period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Cost centre / project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</w:tbl>
    <w:p>
      <w:pPr>
        <w:pStyle w:val="Heading3"/>
      </w:pPr>
      <w:r>
        <w:t>Expenses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247"/>
        <w:gridCol w:w="4422"/>
        <w:gridCol w:w="1701"/>
        <w:gridCol w:w="1247"/>
        <w:gridCol w:w="1020"/>
      </w:tblGrid>
      <w:tr>
        <w:trPr>
          <w:trHeight w:val="454"/>
        </w:trPr>
        <w:tc>
          <w:tcPr>
            <w:tcW w:type="dxa" w:w="1247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Date</w:t>
            </w:r>
          </w:p>
        </w:tc>
        <w:tc>
          <w:tcPr>
            <w:tcW w:type="dxa" w:w="4422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Description</w:t>
            </w:r>
          </w:p>
        </w:tc>
        <w:tc>
          <w:tcPr>
            <w:tcW w:type="dxa" w:w="1701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Category</w:t>
            </w:r>
          </w:p>
        </w:tc>
        <w:tc>
          <w:tcPr>
            <w:tcW w:type="dxa" w:w="1247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Amount</w:t>
            </w:r>
          </w:p>
        </w:tc>
        <w:tc>
          <w:tcPr>
            <w:tcW w:type="dxa" w:w="1020"/>
            <w:shd w:val="clear" w:color="auto" w:fill="1B2A5B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b/>
                <w:color w:val="FFFFFF"/>
                <w:sz w:val="20"/>
              </w:rPr>
              <w:t>Receipt</w:t>
            </w:r>
          </w:p>
        </w:tc>
      </w:tr>
      <w:tr>
        <w:trPr>
          <w:trHeight w:val="454"/>
        </w:trPr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4422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4422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4422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4422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4422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4422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4422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4422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4422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454"/>
        </w:trPr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4422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70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24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  <w:tc>
          <w:tcPr>
            <w:tcW w:type="dxa" w:w="10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</w:tbl>
    <w:p>
      <w:pPr>
        <w:pStyle w:val="Heading3"/>
      </w:pPr>
      <w:r>
        <w:t>Total claimed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18"/>
        <w:gridCol w:w="6520"/>
      </w:tblGrid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</w:tbl>
    <w:p>
      <w:pPr>
        <w:pStyle w:val="Heading3"/>
      </w:pPr>
      <w:r>
        <w:t>Approval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18"/>
        <w:gridCol w:w="6520"/>
      </w:tblGrid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Approved by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Date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3118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Paid on</w:t>
            </w:r>
          </w:p>
        </w:tc>
        <w:tc>
          <w:tcPr>
            <w:tcW w:type="dxa" w:w="6520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</w:tbl>
    <w:p>
      <w:pPr>
        <w:spacing w:before="160"/>
      </w:pPr>
    </w:p>
    <w:p>
      <w:r>
        <w:rPr>
          <w:b w:val="0"/>
          <w:i w:val="0"/>
        </w:rPr>
        <w:t>Signature: ______________________________      Date: ______________</w:t>
      </w:r>
    </w:p>
    <w:sectPr w:rsidR="00FC693F" w:rsidRPr="0006063C" w:rsidSect="00034616">
      <w:footerReference w:type="default" r:id="rId9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808799"/>
        <w:sz w:val="16"/>
      </w:rP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0" w:after="12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1B2A5B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1B2A5B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 w:ascii="Arial" w:hAnsi="Arial" w:eastAsia="Arial"/>
      <w:b/>
      <w:bCs/>
      <w:color w:val="232A3A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Expense claim form</dc:title>
  <dc:subject/>
  <dc:creator>free-printable.com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