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Checklist template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Checklist for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Owner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Section 1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67"/>
        <w:gridCol w:w="4535"/>
        <w:gridCol w:w="1701"/>
        <w:gridCol w:w="1247"/>
        <w:gridCol w:w="1587"/>
      </w:tblGrid>
      <w:tr>
        <w:trPr>
          <w:trHeight w:val="454"/>
        </w:trPr>
        <w:tc>
          <w:tcPr>
            <w:tcW w:type="dxa" w:w="56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☐</w:t>
            </w:r>
          </w:p>
        </w:tc>
        <w:tc>
          <w:tcPr>
            <w:tcW w:type="dxa" w:w="4535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24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Due</w:t>
            </w:r>
          </w:p>
        </w:tc>
        <w:tc>
          <w:tcPr>
            <w:tcW w:type="dxa" w:w="158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Notes</w:t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Section 2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67"/>
        <w:gridCol w:w="4535"/>
        <w:gridCol w:w="1701"/>
        <w:gridCol w:w="1247"/>
        <w:gridCol w:w="1587"/>
      </w:tblGrid>
      <w:tr>
        <w:trPr>
          <w:trHeight w:val="454"/>
        </w:trPr>
        <w:tc>
          <w:tcPr>
            <w:tcW w:type="dxa" w:w="56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☐</w:t>
            </w:r>
          </w:p>
        </w:tc>
        <w:tc>
          <w:tcPr>
            <w:tcW w:type="dxa" w:w="4535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24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Due</w:t>
            </w:r>
          </w:p>
        </w:tc>
        <w:tc>
          <w:tcPr>
            <w:tcW w:type="dxa" w:w="158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Notes</w:t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Section 3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67"/>
        <w:gridCol w:w="4535"/>
        <w:gridCol w:w="1701"/>
        <w:gridCol w:w="1247"/>
        <w:gridCol w:w="1587"/>
      </w:tblGrid>
      <w:tr>
        <w:trPr>
          <w:trHeight w:val="454"/>
        </w:trPr>
        <w:tc>
          <w:tcPr>
            <w:tcW w:type="dxa" w:w="56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☐</w:t>
            </w:r>
          </w:p>
        </w:tc>
        <w:tc>
          <w:tcPr>
            <w:tcW w:type="dxa" w:w="4535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Task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Owner</w:t>
            </w:r>
          </w:p>
        </w:tc>
        <w:tc>
          <w:tcPr>
            <w:tcW w:type="dxa" w:w="124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Due</w:t>
            </w:r>
          </w:p>
        </w:tc>
        <w:tc>
          <w:tcPr>
            <w:tcW w:type="dxa" w:w="158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Notes</w:t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56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535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5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template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