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i w:val="0"/>
          <w:color w:val="1B2A5B"/>
          <w:sz w:val="44"/>
        </w:rPr>
        <w:t>Application form (general)</w:t>
      </w:r>
    </w:p>
    <w:p>
      <w:pPr>
        <w:spacing w:after="80"/>
      </w:pPr>
      <w:r>
        <w:rPr>
          <w:b w:val="0"/>
          <w:i w:val="0"/>
          <w:color w:val="808799"/>
          <w:sz w:val="20"/>
        </w:rPr>
        <w:t>[Organisation] · [Date]</w:t>
      </w:r>
    </w:p>
    <w:p>
      <w:pPr>
        <w:pBdr>
          <w:bottom w:val="single" w:sz="12" w:space="1" w:color="1B2A5B"/>
        </w:pBdr>
        <w:spacing w:after="120"/>
      </w:pPr>
    </w:p>
    <w:p>
      <w:pPr>
        <w:pStyle w:val="Heading3"/>
      </w:pPr>
      <w:r>
        <w:t>Personal details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Full name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Address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Phone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E-mail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Position / programme applied for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Education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01"/>
        <w:gridCol w:w="3402"/>
        <w:gridCol w:w="3118"/>
        <w:gridCol w:w="1417"/>
      </w:tblGrid>
      <w:tr>
        <w:trPr>
          <w:trHeight w:val="454"/>
        </w:trPr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Dates</w:t>
            </w:r>
          </w:p>
        </w:tc>
        <w:tc>
          <w:tcPr>
            <w:tcW w:type="dxa" w:w="3402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Institution</w:t>
            </w:r>
          </w:p>
        </w:tc>
        <w:tc>
          <w:tcPr>
            <w:tcW w:type="dxa" w:w="3118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Qualification</w:t>
            </w:r>
          </w:p>
        </w:tc>
        <w:tc>
          <w:tcPr>
            <w:tcW w:type="dxa" w:w="141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Grade</w:t>
            </w:r>
          </w:p>
        </w:tc>
      </w:tr>
      <w:tr>
        <w:trPr>
          <w:trHeight w:val="454"/>
        </w:trPr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40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40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40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41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Experience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01"/>
        <w:gridCol w:w="3402"/>
        <w:gridCol w:w="2268"/>
        <w:gridCol w:w="2268"/>
      </w:tblGrid>
      <w:tr>
        <w:trPr>
          <w:trHeight w:val="454"/>
        </w:trPr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Dates</w:t>
            </w:r>
          </w:p>
        </w:tc>
        <w:tc>
          <w:tcPr>
            <w:tcW w:type="dxa" w:w="3402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Employer / organisation</w:t>
            </w:r>
          </w:p>
        </w:tc>
        <w:tc>
          <w:tcPr>
            <w:tcW w:type="dxa" w:w="2268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Role</w:t>
            </w:r>
          </w:p>
        </w:tc>
        <w:tc>
          <w:tcPr>
            <w:tcW w:type="dxa" w:w="2268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Reason for leaving</w:t>
            </w:r>
          </w:p>
        </w:tc>
      </w:tr>
      <w:tr>
        <w:trPr>
          <w:trHeight w:val="454"/>
        </w:trPr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40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40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340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References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Referee 1 – name, position, contact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Referee 2 – name, position, contact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Declaration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I confirm the information given is true and complete</w:t>
            </w:r>
          </w:p>
        </w:tc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spacing w:before="160"/>
      </w:pPr>
    </w:p>
    <w:p>
      <w:r>
        <w:rPr>
          <w:b w:val="0"/>
          <w:i w:val="0"/>
        </w:rPr>
        <w:t>Signature: ______________________________      Date: ______________</w:t>
      </w:r>
    </w:p>
    <w:sectPr w:rsidR="00FC693F" w:rsidRPr="0006063C" w:rsidSect="00034616"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808799"/>
        <w:sz w:val="16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form (general)</dc:title>
  <dc:subject/>
  <dc:creator>free-printable.com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